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CA8" w:rsidRPr="008A3AE8" w:rsidRDefault="00C36CA8" w:rsidP="00C36CA8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6BAF97BE" wp14:editId="4A5D53A0">
            <wp:extent cx="419100" cy="581025"/>
            <wp:effectExtent l="0" t="0" r="9525" b="9525"/>
            <wp:docPr id="6" name="Рисунок 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CA8" w:rsidRPr="008A3AE8" w:rsidRDefault="00C36CA8" w:rsidP="00C36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C36CA8" w:rsidRPr="008A3AE8" w:rsidRDefault="00C36CA8" w:rsidP="00C36C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C36CA8" w:rsidRPr="008A3AE8" w:rsidRDefault="00C36CA8" w:rsidP="00C36CA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C36CA8" w:rsidRPr="008A3AE8" w:rsidRDefault="00C36CA8" w:rsidP="00C36CA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C36CA8" w:rsidRPr="008A3AE8" w:rsidRDefault="00C36CA8" w:rsidP="00C36C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C36CA8" w:rsidRPr="008A3AE8" w:rsidRDefault="00C36CA8" w:rsidP="00C36C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C36CA8" w:rsidRPr="00C23241" w:rsidRDefault="00C36CA8" w:rsidP="00C36C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EB4C66">
        <w:rPr>
          <w:rFonts w:ascii="Times New Roman" w:eastAsiaTheme="minorEastAsia" w:hAnsi="Times New Roman"/>
          <w:b/>
          <w:sz w:val="27"/>
          <w:szCs w:val="27"/>
          <w:lang w:val="uk-UA"/>
        </w:rPr>
        <w:t>________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C36CA8" w:rsidRPr="00C227D5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4"/>
          <w:szCs w:val="24"/>
          <w:lang w:val="uk-UA"/>
        </w:rPr>
      </w:pPr>
      <w:r w:rsidRPr="00C227D5">
        <w:rPr>
          <w:rFonts w:ascii="Times New Roman" w:hAnsi="Times New Roman"/>
          <w:b/>
          <w:sz w:val="24"/>
          <w:szCs w:val="24"/>
          <w:lang w:val="uk-UA"/>
        </w:rPr>
        <w:t>ЗЕМЕЛЬНІ  ПИТАННЯ</w:t>
      </w:r>
    </w:p>
    <w:p w:rsidR="00C36CA8" w:rsidRPr="00F922E0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F922E0">
        <w:rPr>
          <w:rFonts w:ascii="Times New Roman" w:hAnsi="Times New Roman"/>
          <w:b/>
          <w:sz w:val="28"/>
          <w:szCs w:val="28"/>
          <w:lang w:val="uk-UA"/>
        </w:rPr>
        <w:t xml:space="preserve">«Про надання дозволу на </w:t>
      </w:r>
      <w:r w:rsidR="00C2282D">
        <w:rPr>
          <w:rFonts w:ascii="Times New Roman" w:hAnsi="Times New Roman"/>
          <w:b/>
          <w:sz w:val="28"/>
          <w:szCs w:val="28"/>
          <w:lang w:val="uk-UA"/>
        </w:rPr>
        <w:t>виготов</w:t>
      </w:r>
      <w:r w:rsidRPr="00F922E0">
        <w:rPr>
          <w:rFonts w:ascii="Times New Roman" w:hAnsi="Times New Roman"/>
          <w:b/>
          <w:sz w:val="28"/>
          <w:szCs w:val="28"/>
          <w:lang w:val="uk-UA"/>
        </w:rPr>
        <w:t>лення</w:t>
      </w:r>
    </w:p>
    <w:p w:rsidR="00734ACE" w:rsidRDefault="00C36CA8" w:rsidP="0048754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922E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землеустрою щодо </w:t>
      </w:r>
      <w:r w:rsidR="00734ACE">
        <w:rPr>
          <w:rFonts w:ascii="Times New Roman" w:hAnsi="Times New Roman"/>
          <w:b/>
          <w:bCs/>
          <w:sz w:val="28"/>
          <w:szCs w:val="28"/>
          <w:lang w:val="uk-UA"/>
        </w:rPr>
        <w:t>встановлення</w:t>
      </w:r>
    </w:p>
    <w:p w:rsidR="00734ACE" w:rsidRDefault="00734ACE" w:rsidP="0048754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(відновлення) меж</w:t>
      </w:r>
      <w:r w:rsidR="00C36CA8" w:rsidRPr="00F922E0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</w:t>
      </w:r>
      <w:r w:rsidR="006019FF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r w:rsidR="00C2282D">
        <w:rPr>
          <w:rFonts w:ascii="Times New Roman" w:hAnsi="Times New Roman"/>
          <w:b/>
          <w:bCs/>
          <w:sz w:val="28"/>
          <w:szCs w:val="28"/>
          <w:lang w:val="uk-UA"/>
        </w:rPr>
        <w:t>их</w:t>
      </w:r>
      <w:r w:rsidR="00A702BD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</w:t>
      </w:r>
      <w:r w:rsidR="00C2282D"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 w:rsidR="006019FF"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в натурі (на місцевості)</w:t>
      </w:r>
    </w:p>
    <w:p w:rsidR="00A702BD" w:rsidRPr="00734ACE" w:rsidRDefault="007C4B17" w:rsidP="0048754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34ACE">
        <w:rPr>
          <w:rFonts w:ascii="Times New Roman" w:hAnsi="Times New Roman"/>
          <w:b/>
          <w:bCs/>
          <w:sz w:val="28"/>
          <w:szCs w:val="28"/>
          <w:lang w:val="uk-UA"/>
        </w:rPr>
        <w:t>ФГ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proofErr w:type="spellStart"/>
      <w:r w:rsidR="00734ACE">
        <w:rPr>
          <w:rFonts w:ascii="Times New Roman" w:hAnsi="Times New Roman"/>
          <w:b/>
          <w:bCs/>
          <w:sz w:val="28"/>
          <w:szCs w:val="28"/>
          <w:lang w:val="uk-UA"/>
        </w:rPr>
        <w:t>Ліщинецьке</w:t>
      </w:r>
      <w:proofErr w:type="spellEnd"/>
      <w:r w:rsidR="00734ACE">
        <w:rPr>
          <w:rFonts w:ascii="Times New Roman" w:hAnsi="Times New Roman"/>
          <w:b/>
          <w:bCs/>
          <w:sz w:val="28"/>
          <w:szCs w:val="28"/>
          <w:lang w:val="uk-UA"/>
        </w:rPr>
        <w:t xml:space="preserve"> об’єднане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6B0C2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45EF8" w:rsidRPr="00F922E0" w:rsidRDefault="00C36CA8" w:rsidP="00A45EF8">
      <w:pPr>
        <w:tabs>
          <w:tab w:val="left" w:pos="5895"/>
        </w:tabs>
        <w:spacing w:after="0" w:line="240" w:lineRule="auto"/>
        <w:ind w:right="-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       На підставі </w:t>
      </w:r>
      <w:r w:rsidR="006B0C26">
        <w:rPr>
          <w:rFonts w:ascii="Times New Roman" w:hAnsi="Times New Roman"/>
          <w:bCs/>
          <w:sz w:val="28"/>
          <w:szCs w:val="28"/>
          <w:lang w:val="uk-UA"/>
        </w:rPr>
        <w:t xml:space="preserve">клопотання </w:t>
      </w:r>
      <w:r w:rsidR="00734ACE">
        <w:rPr>
          <w:rFonts w:ascii="Times New Roman" w:hAnsi="Times New Roman"/>
          <w:bCs/>
          <w:sz w:val="28"/>
          <w:szCs w:val="28"/>
          <w:lang w:val="uk-UA"/>
        </w:rPr>
        <w:t>ФГ</w:t>
      </w:r>
      <w:r w:rsidR="00C2282D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734ACE">
        <w:rPr>
          <w:rFonts w:ascii="Times New Roman" w:hAnsi="Times New Roman"/>
          <w:bCs/>
          <w:sz w:val="28"/>
          <w:szCs w:val="28"/>
          <w:lang w:val="uk-UA"/>
        </w:rPr>
        <w:t>Ліщинецьке</w:t>
      </w:r>
      <w:proofErr w:type="spellEnd"/>
      <w:r w:rsidR="00734ACE">
        <w:rPr>
          <w:rFonts w:ascii="Times New Roman" w:hAnsi="Times New Roman"/>
          <w:bCs/>
          <w:sz w:val="28"/>
          <w:szCs w:val="28"/>
          <w:lang w:val="uk-UA"/>
        </w:rPr>
        <w:t xml:space="preserve"> об’єднане</w:t>
      </w:r>
      <w:r w:rsidR="00C2282D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6019FF" w:rsidRPr="006019F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щодо надання  </w:t>
      </w:r>
      <w:r w:rsidRPr="00F922E0">
        <w:rPr>
          <w:rFonts w:ascii="Times New Roman" w:hAnsi="Times New Roman"/>
          <w:sz w:val="28"/>
          <w:szCs w:val="28"/>
          <w:lang w:val="uk-UA"/>
        </w:rPr>
        <w:t>дозволу на виготовлення техніч</w:t>
      </w:r>
      <w:r w:rsidR="00C2282D">
        <w:rPr>
          <w:rFonts w:ascii="Times New Roman" w:hAnsi="Times New Roman"/>
          <w:sz w:val="28"/>
          <w:szCs w:val="28"/>
          <w:lang w:val="uk-UA"/>
        </w:rPr>
        <w:t>ної документації із землеустрою</w:t>
      </w:r>
      <w:r w:rsidRPr="00F92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B0C26" w:rsidRPr="006B0C26">
        <w:rPr>
          <w:rFonts w:ascii="Times New Roman" w:hAnsi="Times New Roman"/>
          <w:sz w:val="28"/>
          <w:szCs w:val="28"/>
          <w:lang w:val="uk-UA"/>
        </w:rPr>
        <w:t xml:space="preserve">щодо </w:t>
      </w:r>
      <w:r w:rsidR="00734ACE">
        <w:rPr>
          <w:rFonts w:ascii="Times New Roman" w:hAnsi="Times New Roman"/>
          <w:sz w:val="28"/>
          <w:szCs w:val="28"/>
          <w:lang w:val="uk-UA"/>
        </w:rPr>
        <w:t>встановлення (відновлення) меж</w:t>
      </w:r>
      <w:r w:rsidR="00C228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019FF" w:rsidRPr="006019FF">
        <w:rPr>
          <w:rFonts w:ascii="Times New Roman" w:hAnsi="Times New Roman"/>
          <w:sz w:val="28"/>
          <w:szCs w:val="28"/>
          <w:lang w:val="uk-UA"/>
        </w:rPr>
        <w:t>земельн</w:t>
      </w:r>
      <w:r w:rsidR="00C2282D">
        <w:rPr>
          <w:rFonts w:ascii="Times New Roman" w:hAnsi="Times New Roman"/>
          <w:sz w:val="28"/>
          <w:szCs w:val="28"/>
          <w:lang w:val="uk-UA"/>
        </w:rPr>
        <w:t>их</w:t>
      </w:r>
      <w:r w:rsidR="006019FF" w:rsidRPr="006019FF">
        <w:rPr>
          <w:rFonts w:ascii="Times New Roman" w:hAnsi="Times New Roman"/>
          <w:sz w:val="28"/>
          <w:szCs w:val="28"/>
          <w:lang w:val="uk-UA"/>
        </w:rPr>
        <w:t xml:space="preserve"> ділян</w:t>
      </w:r>
      <w:r w:rsidR="00C2282D">
        <w:rPr>
          <w:rFonts w:ascii="Times New Roman" w:hAnsi="Times New Roman"/>
          <w:sz w:val="28"/>
          <w:szCs w:val="28"/>
          <w:lang w:val="uk-UA"/>
        </w:rPr>
        <w:t>о</w:t>
      </w:r>
      <w:r w:rsidR="006019FF" w:rsidRPr="006019FF">
        <w:rPr>
          <w:rFonts w:ascii="Times New Roman" w:hAnsi="Times New Roman"/>
          <w:sz w:val="28"/>
          <w:szCs w:val="28"/>
          <w:lang w:val="uk-UA"/>
        </w:rPr>
        <w:t>к</w:t>
      </w:r>
      <w:r w:rsidR="00734ACE">
        <w:rPr>
          <w:rFonts w:ascii="Times New Roman" w:hAnsi="Times New Roman"/>
          <w:sz w:val="28"/>
          <w:szCs w:val="28"/>
          <w:lang w:val="uk-UA"/>
        </w:rPr>
        <w:t xml:space="preserve"> в натурі (на місцевості)</w:t>
      </w:r>
      <w:r w:rsidR="00C2282D">
        <w:rPr>
          <w:rFonts w:ascii="Times New Roman" w:hAnsi="Times New Roman"/>
          <w:sz w:val="28"/>
          <w:szCs w:val="28"/>
          <w:lang w:val="uk-UA"/>
        </w:rPr>
        <w:t>,</w:t>
      </w:r>
      <w:r w:rsidR="00C2282D" w:rsidRPr="00C228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2282D">
        <w:rPr>
          <w:rFonts w:ascii="Times New Roman" w:hAnsi="Times New Roman"/>
          <w:sz w:val="28"/>
          <w:szCs w:val="28"/>
          <w:lang w:val="uk-UA"/>
        </w:rPr>
        <w:t xml:space="preserve">які розташовані на території </w:t>
      </w:r>
      <w:proofErr w:type="spellStart"/>
      <w:r w:rsidR="00C2282D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C2282D">
        <w:rPr>
          <w:rFonts w:ascii="Times New Roman" w:hAnsi="Times New Roman"/>
          <w:sz w:val="28"/>
          <w:szCs w:val="28"/>
          <w:lang w:val="uk-UA"/>
        </w:rPr>
        <w:t xml:space="preserve"> міської ради (за межами с. </w:t>
      </w:r>
      <w:r w:rsidR="00B02F74">
        <w:rPr>
          <w:rFonts w:ascii="Times New Roman" w:hAnsi="Times New Roman"/>
          <w:sz w:val="28"/>
          <w:szCs w:val="28"/>
          <w:lang w:val="uk-UA"/>
        </w:rPr>
        <w:t xml:space="preserve">Ліщинці, с. </w:t>
      </w:r>
      <w:proofErr w:type="spellStart"/>
      <w:r w:rsidR="00B02F74">
        <w:rPr>
          <w:rFonts w:ascii="Times New Roman" w:hAnsi="Times New Roman"/>
          <w:sz w:val="28"/>
          <w:szCs w:val="28"/>
          <w:lang w:val="uk-UA"/>
        </w:rPr>
        <w:t>Старостинці</w:t>
      </w:r>
      <w:proofErr w:type="spellEnd"/>
      <w:r w:rsidR="00B02F74">
        <w:rPr>
          <w:rFonts w:ascii="Times New Roman" w:hAnsi="Times New Roman"/>
          <w:sz w:val="28"/>
          <w:szCs w:val="28"/>
          <w:lang w:val="uk-UA"/>
        </w:rPr>
        <w:t>, с. Іваньки</w:t>
      </w:r>
      <w:r w:rsidR="00C2282D">
        <w:rPr>
          <w:rFonts w:ascii="Times New Roman" w:hAnsi="Times New Roman"/>
          <w:sz w:val="28"/>
          <w:szCs w:val="28"/>
          <w:lang w:val="uk-UA"/>
        </w:rPr>
        <w:t>) Вінницького району Вінницької області,</w:t>
      </w:r>
      <w:r w:rsidR="006019F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25BF">
        <w:rPr>
          <w:rFonts w:ascii="Times New Roman" w:hAnsi="Times New Roman"/>
          <w:sz w:val="28"/>
          <w:szCs w:val="28"/>
          <w:lang w:val="uk-UA"/>
        </w:rPr>
        <w:t>в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>ідповідно до стат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ей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65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>, 122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, 186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 xml:space="preserve">, статей 35, 57 Закону України 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Про землеустрій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125BF" w:rsidRPr="008C2335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B125BF" w:rsidRPr="008C2335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B125BF" w:rsidRPr="008C2335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дування в Україні»</w:t>
      </w:r>
      <w:r w:rsidR="00C11A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11A61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C11A61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6B0C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45EF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A702BD" w:rsidRPr="00F922E0" w:rsidRDefault="006019FF" w:rsidP="00F267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 w:firstLine="85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C36CA8" w:rsidRPr="00F922E0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>
        <w:rPr>
          <w:rFonts w:ascii="Times New Roman" w:hAnsi="Times New Roman"/>
          <w:bCs/>
          <w:sz w:val="28"/>
          <w:szCs w:val="28"/>
          <w:lang w:val="uk-UA"/>
        </w:rPr>
        <w:t>Н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>ада</w:t>
      </w:r>
      <w:r>
        <w:rPr>
          <w:rFonts w:ascii="Times New Roman" w:hAnsi="Times New Roman"/>
          <w:bCs/>
          <w:sz w:val="28"/>
          <w:szCs w:val="28"/>
          <w:lang w:val="uk-UA"/>
        </w:rPr>
        <w:t>ти</w:t>
      </w:r>
      <w:r w:rsidR="00E071C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34ACE">
        <w:rPr>
          <w:rFonts w:ascii="Times New Roman" w:hAnsi="Times New Roman"/>
          <w:bCs/>
          <w:sz w:val="28"/>
          <w:szCs w:val="28"/>
          <w:lang w:val="uk-UA"/>
        </w:rPr>
        <w:t>ФГ «</w:t>
      </w:r>
      <w:proofErr w:type="spellStart"/>
      <w:r w:rsidR="00734ACE">
        <w:rPr>
          <w:rFonts w:ascii="Times New Roman" w:hAnsi="Times New Roman"/>
          <w:bCs/>
          <w:sz w:val="28"/>
          <w:szCs w:val="28"/>
          <w:lang w:val="uk-UA"/>
        </w:rPr>
        <w:t>Ліщинецьке</w:t>
      </w:r>
      <w:proofErr w:type="spellEnd"/>
      <w:r w:rsidR="00734ACE">
        <w:rPr>
          <w:rFonts w:ascii="Times New Roman" w:hAnsi="Times New Roman"/>
          <w:bCs/>
          <w:sz w:val="28"/>
          <w:szCs w:val="28"/>
          <w:lang w:val="uk-UA"/>
        </w:rPr>
        <w:t xml:space="preserve"> об’єднане»</w:t>
      </w:r>
      <w:r w:rsidR="007C4B1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071C9" w:rsidRPr="006019FF">
        <w:rPr>
          <w:rFonts w:ascii="Times New Roman" w:hAnsi="Times New Roman"/>
          <w:bCs/>
          <w:sz w:val="28"/>
          <w:szCs w:val="28"/>
          <w:lang w:val="uk-UA"/>
        </w:rPr>
        <w:t>дозв</w:t>
      </w:r>
      <w:r w:rsidR="00E071C9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E071C9" w:rsidRPr="006019FF">
        <w:rPr>
          <w:rFonts w:ascii="Times New Roman" w:hAnsi="Times New Roman"/>
          <w:bCs/>
          <w:sz w:val="28"/>
          <w:szCs w:val="28"/>
          <w:lang w:val="uk-UA"/>
        </w:rPr>
        <w:t xml:space="preserve">л 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>на виготовлення технічної документації із землеустрою</w:t>
      </w:r>
      <w:r w:rsidR="00A45EF8" w:rsidRPr="00A45E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5EF8" w:rsidRPr="006B0C26">
        <w:rPr>
          <w:rFonts w:ascii="Times New Roman" w:hAnsi="Times New Roman"/>
          <w:sz w:val="28"/>
          <w:szCs w:val="28"/>
          <w:lang w:val="uk-UA"/>
        </w:rPr>
        <w:t xml:space="preserve">щодо </w:t>
      </w:r>
      <w:r w:rsidR="00E071C9">
        <w:rPr>
          <w:rFonts w:ascii="Times New Roman" w:hAnsi="Times New Roman"/>
          <w:sz w:val="28"/>
          <w:szCs w:val="28"/>
          <w:lang w:val="uk-UA"/>
        </w:rPr>
        <w:t>встановлення (відновлення) меж</w:t>
      </w:r>
      <w:r w:rsidR="00A45E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5EF8" w:rsidRPr="006019FF">
        <w:rPr>
          <w:rFonts w:ascii="Times New Roman" w:hAnsi="Times New Roman"/>
          <w:sz w:val="28"/>
          <w:szCs w:val="28"/>
          <w:lang w:val="uk-UA"/>
        </w:rPr>
        <w:t>земельн</w:t>
      </w:r>
      <w:r w:rsidR="00A45EF8">
        <w:rPr>
          <w:rFonts w:ascii="Times New Roman" w:hAnsi="Times New Roman"/>
          <w:sz w:val="28"/>
          <w:szCs w:val="28"/>
          <w:lang w:val="uk-UA"/>
        </w:rPr>
        <w:t>их</w:t>
      </w:r>
      <w:r w:rsidR="00A45EF8" w:rsidRPr="006019FF">
        <w:rPr>
          <w:rFonts w:ascii="Times New Roman" w:hAnsi="Times New Roman"/>
          <w:sz w:val="28"/>
          <w:szCs w:val="28"/>
          <w:lang w:val="uk-UA"/>
        </w:rPr>
        <w:t xml:space="preserve"> ділян</w:t>
      </w:r>
      <w:r w:rsidR="00A45EF8">
        <w:rPr>
          <w:rFonts w:ascii="Times New Roman" w:hAnsi="Times New Roman"/>
          <w:sz w:val="28"/>
          <w:szCs w:val="28"/>
          <w:lang w:val="uk-UA"/>
        </w:rPr>
        <w:t>о</w:t>
      </w:r>
      <w:r w:rsidR="00A45EF8" w:rsidRPr="006019FF">
        <w:rPr>
          <w:rFonts w:ascii="Times New Roman" w:hAnsi="Times New Roman"/>
          <w:sz w:val="28"/>
          <w:szCs w:val="28"/>
          <w:lang w:val="uk-UA"/>
        </w:rPr>
        <w:t>к</w:t>
      </w:r>
      <w:r w:rsidR="00A45E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071C9">
        <w:rPr>
          <w:rFonts w:ascii="Times New Roman" w:hAnsi="Times New Roman"/>
          <w:sz w:val="28"/>
          <w:szCs w:val="28"/>
          <w:lang w:val="uk-UA"/>
        </w:rPr>
        <w:t>в натурі на місцевості</w:t>
      </w:r>
      <w:r w:rsidR="00A45EF8">
        <w:rPr>
          <w:rFonts w:ascii="Times New Roman" w:hAnsi="Times New Roman"/>
          <w:sz w:val="28"/>
          <w:szCs w:val="28"/>
          <w:lang w:val="uk-UA"/>
        </w:rPr>
        <w:t>,</w:t>
      </w:r>
      <w:r w:rsidR="00A45EF8" w:rsidRPr="00C228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5EF8">
        <w:rPr>
          <w:rFonts w:ascii="Times New Roman" w:hAnsi="Times New Roman"/>
          <w:sz w:val="28"/>
          <w:szCs w:val="28"/>
          <w:lang w:val="uk-UA"/>
        </w:rPr>
        <w:t xml:space="preserve">які розташовані у масиві земель сільськогосподарського призначення під польовими дорогами на території </w:t>
      </w:r>
      <w:proofErr w:type="spellStart"/>
      <w:r w:rsidR="00A45EF8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A45EF8">
        <w:rPr>
          <w:rFonts w:ascii="Times New Roman" w:hAnsi="Times New Roman"/>
          <w:sz w:val="28"/>
          <w:szCs w:val="28"/>
          <w:lang w:val="uk-UA"/>
        </w:rPr>
        <w:t xml:space="preserve"> міської ради (</w:t>
      </w:r>
      <w:bookmarkStart w:id="0" w:name="_GoBack"/>
      <w:r w:rsidR="00A45EF8">
        <w:rPr>
          <w:rFonts w:ascii="Times New Roman" w:hAnsi="Times New Roman"/>
          <w:sz w:val="28"/>
          <w:szCs w:val="28"/>
          <w:lang w:val="uk-UA"/>
        </w:rPr>
        <w:t xml:space="preserve">за межами с. </w:t>
      </w:r>
      <w:r w:rsidR="00B02F74">
        <w:rPr>
          <w:rFonts w:ascii="Times New Roman" w:hAnsi="Times New Roman"/>
          <w:sz w:val="28"/>
          <w:szCs w:val="28"/>
          <w:lang w:val="uk-UA"/>
        </w:rPr>
        <w:t xml:space="preserve">Ліщинці, с. </w:t>
      </w:r>
      <w:proofErr w:type="spellStart"/>
      <w:r w:rsidR="00B02F74">
        <w:rPr>
          <w:rFonts w:ascii="Times New Roman" w:hAnsi="Times New Roman"/>
          <w:sz w:val="28"/>
          <w:szCs w:val="28"/>
          <w:lang w:val="uk-UA"/>
        </w:rPr>
        <w:t>Старостинці</w:t>
      </w:r>
      <w:proofErr w:type="spellEnd"/>
      <w:r w:rsidR="00B02F74">
        <w:rPr>
          <w:rFonts w:ascii="Times New Roman" w:hAnsi="Times New Roman"/>
          <w:sz w:val="28"/>
          <w:szCs w:val="28"/>
          <w:lang w:val="uk-UA"/>
        </w:rPr>
        <w:t>, с. Іваньки</w:t>
      </w:r>
      <w:bookmarkEnd w:id="0"/>
      <w:r w:rsidR="00A45EF8">
        <w:rPr>
          <w:rFonts w:ascii="Times New Roman" w:hAnsi="Times New Roman"/>
          <w:sz w:val="28"/>
          <w:szCs w:val="28"/>
          <w:lang w:val="uk-UA"/>
        </w:rPr>
        <w:t>) Вінницького району Вінницької області</w:t>
      </w:r>
      <w:r w:rsidR="00A702BD" w:rsidRPr="006019F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4ACE">
        <w:rPr>
          <w:rFonts w:ascii="Times New Roman" w:hAnsi="Times New Roman"/>
          <w:sz w:val="28"/>
          <w:szCs w:val="28"/>
          <w:lang w:val="uk-UA"/>
        </w:rPr>
        <w:t>орієнтовною</w:t>
      </w:r>
      <w:r w:rsidR="007C4B17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B02F74">
        <w:rPr>
          <w:rFonts w:ascii="Times New Roman" w:hAnsi="Times New Roman"/>
          <w:sz w:val="28"/>
          <w:szCs w:val="28"/>
          <w:lang w:val="uk-UA"/>
        </w:rPr>
        <w:t>11,53</w:t>
      </w:r>
      <w:r w:rsidR="007C4B17">
        <w:rPr>
          <w:rFonts w:ascii="Times New Roman" w:hAnsi="Times New Roman"/>
          <w:sz w:val="28"/>
          <w:szCs w:val="28"/>
          <w:lang w:val="uk-UA"/>
        </w:rPr>
        <w:t>00</w:t>
      </w:r>
      <w:r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A45EF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45EF8" w:rsidRDefault="006019FF" w:rsidP="00F267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85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216C0E">
        <w:rPr>
          <w:rFonts w:ascii="Times New Roman" w:hAnsi="Times New Roman"/>
          <w:bCs/>
          <w:sz w:val="28"/>
          <w:szCs w:val="28"/>
          <w:lang w:val="uk-UA"/>
        </w:rPr>
        <w:t>2.</w:t>
      </w:r>
      <w:r w:rsidR="007B4699">
        <w:rPr>
          <w:rFonts w:ascii="Times New Roman" w:hAnsi="Times New Roman"/>
          <w:bCs/>
          <w:sz w:val="28"/>
          <w:szCs w:val="28"/>
          <w:lang w:val="uk-UA"/>
        </w:rPr>
        <w:t xml:space="preserve">Рекомендувати </w:t>
      </w:r>
      <w:r w:rsidR="00734ACE">
        <w:rPr>
          <w:rFonts w:ascii="Times New Roman" w:hAnsi="Times New Roman"/>
          <w:bCs/>
          <w:sz w:val="28"/>
          <w:szCs w:val="28"/>
          <w:lang w:val="uk-UA"/>
        </w:rPr>
        <w:t>ФГ «</w:t>
      </w:r>
      <w:proofErr w:type="spellStart"/>
      <w:r w:rsidR="00734ACE">
        <w:rPr>
          <w:rFonts w:ascii="Times New Roman" w:hAnsi="Times New Roman"/>
          <w:bCs/>
          <w:sz w:val="28"/>
          <w:szCs w:val="28"/>
          <w:lang w:val="uk-UA"/>
        </w:rPr>
        <w:t>Ліщинецьке</w:t>
      </w:r>
      <w:proofErr w:type="spellEnd"/>
      <w:r w:rsidR="00734ACE">
        <w:rPr>
          <w:rFonts w:ascii="Times New Roman" w:hAnsi="Times New Roman"/>
          <w:bCs/>
          <w:sz w:val="28"/>
          <w:szCs w:val="28"/>
          <w:lang w:val="uk-UA"/>
        </w:rPr>
        <w:t xml:space="preserve"> об’єднане»</w:t>
      </w:r>
      <w:r w:rsidR="007B4699">
        <w:rPr>
          <w:rFonts w:ascii="Times New Roman" w:hAnsi="Times New Roman"/>
          <w:bCs/>
          <w:sz w:val="28"/>
          <w:szCs w:val="28"/>
          <w:lang w:val="uk-UA"/>
        </w:rPr>
        <w:t xml:space="preserve"> виготовити технічну документацію  відповідно вимог чинного законодавства.</w:t>
      </w:r>
    </w:p>
    <w:p w:rsidR="00A47668" w:rsidRDefault="006019FF" w:rsidP="00F267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 w:firstLine="85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A47668">
        <w:rPr>
          <w:rFonts w:ascii="Times New Roman" w:hAnsi="Times New Roman"/>
          <w:bCs/>
          <w:sz w:val="28"/>
          <w:szCs w:val="28"/>
          <w:lang w:val="uk-UA"/>
        </w:rPr>
        <w:t>3.</w:t>
      </w:r>
      <w:r w:rsidR="00A47668" w:rsidRPr="00A47668">
        <w:rPr>
          <w:rFonts w:ascii="Times New Roman" w:hAnsi="Times New Roman"/>
          <w:bCs/>
          <w:sz w:val="28"/>
          <w:szCs w:val="28"/>
          <w:lang w:val="uk-UA"/>
        </w:rPr>
        <w:t>Контроль за виконанням даного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О.Ю.)</w:t>
      </w:r>
    </w:p>
    <w:p w:rsidR="00A45EF8" w:rsidRPr="00F922E0" w:rsidRDefault="00A45EF8" w:rsidP="006019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606D34" w:rsidRPr="008A3AE8" w:rsidRDefault="00A702BD" w:rsidP="00B125BF">
      <w:pPr>
        <w:pStyle w:val="a4"/>
        <w:tabs>
          <w:tab w:val="left" w:pos="1230"/>
        </w:tabs>
        <w:ind w:left="0" w:right="-143" w:firstLine="0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C36CA8" w:rsidRPr="00A702BD">
        <w:rPr>
          <w:b/>
          <w:sz w:val="28"/>
          <w:szCs w:val="28"/>
        </w:rPr>
        <w:t>іський  голова                                    С.</w:t>
      </w:r>
      <w:r w:rsidR="00487549" w:rsidRPr="00A702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ВОЛИНСЬКИЙ</w:t>
      </w:r>
    </w:p>
    <w:sectPr w:rsidR="00606D34" w:rsidRPr="008A3AE8" w:rsidSect="00A45EF8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2A65"/>
    <w:rsid w:val="001A4C7A"/>
    <w:rsid w:val="001F46B0"/>
    <w:rsid w:val="00216C0E"/>
    <w:rsid w:val="00297B13"/>
    <w:rsid w:val="0030049A"/>
    <w:rsid w:val="00317446"/>
    <w:rsid w:val="00385534"/>
    <w:rsid w:val="00402717"/>
    <w:rsid w:val="00487549"/>
    <w:rsid w:val="004E3D89"/>
    <w:rsid w:val="005A0493"/>
    <w:rsid w:val="006019FF"/>
    <w:rsid w:val="00606D34"/>
    <w:rsid w:val="006B0C26"/>
    <w:rsid w:val="006F5B6A"/>
    <w:rsid w:val="00734ACE"/>
    <w:rsid w:val="00773856"/>
    <w:rsid w:val="007B4699"/>
    <w:rsid w:val="007C4B17"/>
    <w:rsid w:val="0081342E"/>
    <w:rsid w:val="00870D21"/>
    <w:rsid w:val="0087494E"/>
    <w:rsid w:val="008A3AE8"/>
    <w:rsid w:val="008D6670"/>
    <w:rsid w:val="00956534"/>
    <w:rsid w:val="00961166"/>
    <w:rsid w:val="00A33C55"/>
    <w:rsid w:val="00A45EF8"/>
    <w:rsid w:val="00A47668"/>
    <w:rsid w:val="00A702BD"/>
    <w:rsid w:val="00B02F74"/>
    <w:rsid w:val="00B0621D"/>
    <w:rsid w:val="00B125BF"/>
    <w:rsid w:val="00B31307"/>
    <w:rsid w:val="00B52E0B"/>
    <w:rsid w:val="00C11A61"/>
    <w:rsid w:val="00C227D5"/>
    <w:rsid w:val="00C2282D"/>
    <w:rsid w:val="00C23241"/>
    <w:rsid w:val="00C36CA8"/>
    <w:rsid w:val="00D87CE5"/>
    <w:rsid w:val="00DB10AC"/>
    <w:rsid w:val="00E071C9"/>
    <w:rsid w:val="00E77710"/>
    <w:rsid w:val="00EB4C66"/>
    <w:rsid w:val="00F05318"/>
    <w:rsid w:val="00F267F1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702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702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6C61A-DD5D-4693-A4D8-8D88B6525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</cp:lastModifiedBy>
  <cp:revision>4</cp:revision>
  <cp:lastPrinted>2021-09-23T13:41:00Z</cp:lastPrinted>
  <dcterms:created xsi:type="dcterms:W3CDTF">2021-09-22T09:26:00Z</dcterms:created>
  <dcterms:modified xsi:type="dcterms:W3CDTF">2021-09-30T09:10:00Z</dcterms:modified>
</cp:coreProperties>
</file>